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49841" w14:textId="0B7B6206" w:rsidR="00533357" w:rsidRDefault="00533357" w:rsidP="00533357">
      <w:pPr>
        <w:spacing w:after="0" w:line="240" w:lineRule="auto"/>
        <w:jc w:val="right"/>
        <w:rPr>
          <w:rFonts w:cs="Calibri"/>
          <w:b/>
          <w:bCs/>
          <w:color w:val="000000"/>
        </w:rPr>
      </w:pPr>
      <w:r w:rsidRPr="00686B5E">
        <w:rPr>
          <w:rFonts w:cs="Calibri"/>
          <w:b/>
          <w:bCs/>
          <w:color w:val="000000"/>
        </w:rPr>
        <w:t xml:space="preserve">Załącznik nr </w:t>
      </w:r>
      <w:r w:rsidR="00B632EE">
        <w:rPr>
          <w:rFonts w:cs="Calibri"/>
          <w:b/>
          <w:bCs/>
          <w:color w:val="000000"/>
        </w:rPr>
        <w:t>6</w:t>
      </w:r>
      <w:r w:rsidRPr="00686B5E">
        <w:rPr>
          <w:rFonts w:cs="Calibri"/>
          <w:b/>
          <w:bCs/>
          <w:color w:val="000000"/>
        </w:rPr>
        <w:t xml:space="preserve"> do SWZ</w:t>
      </w:r>
    </w:p>
    <w:p w14:paraId="0A396330" w14:textId="52B0A074" w:rsidR="00EC6AEE" w:rsidRPr="00686B5E" w:rsidRDefault="00EC6AEE" w:rsidP="00533357">
      <w:pPr>
        <w:spacing w:after="0" w:line="240" w:lineRule="auto"/>
        <w:jc w:val="right"/>
        <w:rPr>
          <w:rFonts w:cs="Calibri"/>
          <w:b/>
          <w:bCs/>
          <w:color w:val="000000"/>
        </w:rPr>
      </w:pPr>
    </w:p>
    <w:p w14:paraId="30F12FDB" w14:textId="77777777" w:rsidR="007A71E4" w:rsidRDefault="007A71E4" w:rsidP="00533357">
      <w:pPr>
        <w:pStyle w:val="Nagwek"/>
        <w:rPr>
          <w:rFonts w:cs="Calibri"/>
          <w:b/>
          <w:bCs/>
        </w:rPr>
      </w:pPr>
    </w:p>
    <w:p w14:paraId="54EB5F83" w14:textId="5B5D9A31" w:rsidR="00533357" w:rsidRPr="00CC46D8" w:rsidRDefault="00533357" w:rsidP="00533357">
      <w:pPr>
        <w:pStyle w:val="Nagwek"/>
        <w:rPr>
          <w:b/>
          <w:bCs/>
          <w:sz w:val="26"/>
          <w:szCs w:val="26"/>
        </w:rPr>
      </w:pPr>
      <w:r w:rsidRPr="00CC46D8">
        <w:rPr>
          <w:b/>
          <w:bCs/>
          <w:color w:val="00B050"/>
          <w:u w:val="single"/>
        </w:rPr>
        <w:t>Wykonawca</w:t>
      </w:r>
      <w:r>
        <w:rPr>
          <w:b/>
          <w:bCs/>
          <w:color w:val="00B050"/>
          <w:u w:val="single"/>
        </w:rPr>
        <w:t xml:space="preserve"> dołącza do oferty.</w:t>
      </w:r>
    </w:p>
    <w:p w14:paraId="64BC11D5" w14:textId="2D25A5B3" w:rsidR="00533357" w:rsidRDefault="00533357" w:rsidP="00533357">
      <w:pPr>
        <w:ind w:right="141"/>
        <w:jc w:val="both"/>
        <w:rPr>
          <w:b/>
        </w:rPr>
      </w:pPr>
      <w:r w:rsidRPr="00CC46D8">
        <w:rPr>
          <w:color w:val="00B050"/>
        </w:rPr>
        <w:t>Wykonawca podpisuje kwalifikowanym podpisem elektronicznym</w:t>
      </w:r>
      <w:r w:rsidR="00720712">
        <w:rPr>
          <w:color w:val="00B050"/>
        </w:rPr>
        <w:t xml:space="preserve"> lub</w:t>
      </w:r>
      <w:r w:rsidR="00625025">
        <w:rPr>
          <w:color w:val="00B050"/>
        </w:rPr>
        <w:t xml:space="preserve"> podpisem zaufany</w:t>
      </w:r>
      <w:r w:rsidR="00E95230">
        <w:rPr>
          <w:color w:val="00B050"/>
        </w:rPr>
        <w:t>m,</w:t>
      </w:r>
      <w:r w:rsidR="00625025">
        <w:rPr>
          <w:color w:val="00B050"/>
        </w:rPr>
        <w:t xml:space="preserve"> lub osobistym</w:t>
      </w:r>
      <w:r w:rsidRPr="00CC46D8">
        <w:rPr>
          <w:rFonts w:cs="Calibri"/>
          <w:b/>
          <w:bCs/>
          <w:color w:val="00B050"/>
        </w:rPr>
        <w:t xml:space="preserve"> </w:t>
      </w:r>
      <w:r w:rsidRPr="00CC46D8">
        <w:rPr>
          <w:color w:val="00B050"/>
        </w:rPr>
        <w:t>i składa na Platformie zakupowej, zgodnie z treścią SWZ.</w:t>
      </w:r>
      <w:r w:rsidRPr="00CC46D8">
        <w:rPr>
          <w:b/>
        </w:rPr>
        <w:tab/>
      </w:r>
    </w:p>
    <w:p w14:paraId="185282F8" w14:textId="30772DC0" w:rsidR="00803E47" w:rsidRPr="006A47DC" w:rsidRDefault="00803E47" w:rsidP="00533357">
      <w:pPr>
        <w:ind w:right="141"/>
        <w:jc w:val="both"/>
        <w:rPr>
          <w:rFonts w:asciiTheme="minorHAnsi" w:hAnsiTheme="minorHAnsi" w:cstheme="minorHAnsi"/>
          <w:b/>
        </w:rPr>
      </w:pPr>
    </w:p>
    <w:p w14:paraId="41154825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687D7D78" w14:textId="77777777" w:rsidR="00803E47" w:rsidRPr="006A47DC" w:rsidRDefault="00803E47" w:rsidP="006A47DC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6A47DC">
        <w:rPr>
          <w:rFonts w:asciiTheme="minorHAnsi" w:hAnsiTheme="minorHAnsi" w:cstheme="minorHAnsi"/>
          <w:b/>
        </w:rPr>
        <w:t xml:space="preserve">składane na podstawie art. 125 ust. 1 ustawy z dnia 11.09.2019 r. </w:t>
      </w:r>
    </w:p>
    <w:p w14:paraId="3143501E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</w:rPr>
        <w:t xml:space="preserve">Prawo zamówień publicznych </w:t>
      </w:r>
      <w:r w:rsidRPr="006A47DC">
        <w:rPr>
          <w:rFonts w:asciiTheme="minorHAnsi" w:hAnsiTheme="minorHAnsi" w:cstheme="minorHAnsi"/>
        </w:rPr>
        <w:t>(</w:t>
      </w:r>
      <w:r w:rsidRPr="006A47DC">
        <w:rPr>
          <w:rFonts w:asciiTheme="minorHAnsi" w:hAnsiTheme="minorHAnsi" w:cstheme="minorHAnsi"/>
          <w:sz w:val="20"/>
          <w:szCs w:val="20"/>
        </w:rPr>
        <w:t>dalej jako</w:t>
      </w:r>
      <w:r w:rsidRPr="006A47DC">
        <w:rPr>
          <w:rFonts w:asciiTheme="minorHAnsi" w:hAnsiTheme="minorHAnsi" w:cstheme="minorHAnsi"/>
          <w:b/>
          <w:i/>
          <w:sz w:val="20"/>
          <w:szCs w:val="20"/>
        </w:rPr>
        <w:t>:</w:t>
      </w:r>
      <w:r w:rsidRPr="006A47DC">
        <w:rPr>
          <w:rFonts w:asciiTheme="minorHAnsi" w:hAnsiTheme="minorHAnsi" w:cstheme="minorHAnsi"/>
          <w:b/>
          <w:i/>
        </w:rPr>
        <w:t xml:space="preserve"> ustawa Pzp</w:t>
      </w:r>
      <w:r w:rsidRPr="006A47DC">
        <w:rPr>
          <w:rFonts w:asciiTheme="minorHAnsi" w:hAnsiTheme="minorHAnsi" w:cstheme="minorHAnsi"/>
        </w:rPr>
        <w:t>),</w:t>
      </w:r>
      <w:r w:rsidRPr="006A47DC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</w:t>
      </w:r>
      <w:r w:rsidRPr="006A47DC">
        <w:rPr>
          <w:rFonts w:asciiTheme="minorHAnsi" w:hAnsiTheme="minorHAnsi" w:cstheme="minorHAnsi"/>
          <w:b/>
          <w:sz w:val="28"/>
          <w:szCs w:val="28"/>
        </w:rPr>
        <w:t xml:space="preserve">o NIEPODLEGANIU WYKLUCZENIU Z POSTĘPOWANIA </w:t>
      </w:r>
      <w:r w:rsidRPr="006A47DC">
        <w:rPr>
          <w:rFonts w:asciiTheme="minorHAnsi" w:hAnsiTheme="minorHAnsi" w:cstheme="minorHAnsi"/>
          <w:b/>
          <w:sz w:val="28"/>
          <w:szCs w:val="28"/>
        </w:rPr>
        <w:br/>
      </w:r>
    </w:p>
    <w:p w14:paraId="7E655B79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Wykonawca / podmiot udostępniający zasoby</w:t>
      </w:r>
      <w:r w:rsidRPr="006A47DC">
        <w:rPr>
          <w:rFonts w:asciiTheme="minorHAnsi" w:hAnsiTheme="minorHAnsi" w:cstheme="minorHAnsi"/>
          <w:b/>
        </w:rPr>
        <w:t xml:space="preserve"> *</w:t>
      </w:r>
    </w:p>
    <w:p w14:paraId="1173233A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6A47DC">
        <w:rPr>
          <w:rFonts w:asciiTheme="minorHAnsi" w:hAnsiTheme="minorHAnsi" w:cstheme="minorHAnsi"/>
        </w:rPr>
        <w:t>*</w:t>
      </w:r>
      <w:r w:rsidRPr="006A47DC">
        <w:rPr>
          <w:rFonts w:asciiTheme="minorHAnsi" w:hAnsiTheme="minorHAnsi" w:cstheme="minorHAnsi"/>
          <w:sz w:val="18"/>
          <w:szCs w:val="18"/>
        </w:rPr>
        <w:t xml:space="preserve"> </w:t>
      </w:r>
      <w:r w:rsidRPr="006A47DC">
        <w:rPr>
          <w:rFonts w:asciiTheme="minorHAnsi" w:hAnsiTheme="minorHAnsi" w:cstheme="minorHAnsi"/>
          <w:i/>
          <w:sz w:val="18"/>
          <w:szCs w:val="18"/>
        </w:rPr>
        <w:t>skreślić niepotrzebne</w:t>
      </w:r>
    </w:p>
    <w:p w14:paraId="091B1BB3" w14:textId="77777777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……………………………………………….………………………</w:t>
      </w:r>
    </w:p>
    <w:p w14:paraId="70025B45" w14:textId="77777777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6A47DC">
        <w:rPr>
          <w:rFonts w:asciiTheme="minorHAnsi" w:hAnsiTheme="minorHAnsi" w:cstheme="minorHAnsi"/>
          <w:sz w:val="18"/>
          <w:szCs w:val="18"/>
        </w:rPr>
        <w:t xml:space="preserve"> (</w:t>
      </w:r>
      <w:r w:rsidRPr="006A47DC">
        <w:rPr>
          <w:rFonts w:asciiTheme="minorHAnsi" w:hAnsiTheme="minorHAnsi" w:cstheme="minorHAnsi"/>
          <w:i/>
          <w:sz w:val="18"/>
          <w:szCs w:val="18"/>
        </w:rPr>
        <w:t>pełna nazwa/firma, adres, NIP/PESEL, KRS/</w:t>
      </w:r>
      <w:proofErr w:type="spellStart"/>
      <w:r w:rsidRPr="006A47DC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6A47DC">
        <w:rPr>
          <w:rFonts w:asciiTheme="minorHAnsi" w:hAnsiTheme="minorHAnsi" w:cstheme="minorHAnsi"/>
          <w:i/>
          <w:sz w:val="18"/>
          <w:szCs w:val="18"/>
        </w:rPr>
        <w:t xml:space="preserve">) </w:t>
      </w:r>
      <w:r w:rsidRPr="006A47DC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25745D94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reprezentowany przez: </w:t>
      </w:r>
    </w:p>
    <w:p w14:paraId="7C36C5D0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</w:t>
      </w:r>
    </w:p>
    <w:p w14:paraId="5C4FAE9A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6A47DC">
        <w:rPr>
          <w:rFonts w:asciiTheme="minorHAnsi" w:hAnsiTheme="minorHAnsi" w:cstheme="minorHAnsi"/>
          <w:i/>
          <w:sz w:val="18"/>
          <w:szCs w:val="18"/>
        </w:rPr>
        <w:t xml:space="preserve"> (imię, nazwisko, stanowisko/podstawa do  reprezentacji)</w:t>
      </w:r>
    </w:p>
    <w:p w14:paraId="77EA3577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6A47DC">
        <w:rPr>
          <w:rFonts w:asciiTheme="minorHAnsi" w:hAnsiTheme="minorHAnsi" w:cstheme="minorHAnsi"/>
          <w:i/>
          <w:sz w:val="28"/>
          <w:szCs w:val="28"/>
        </w:rPr>
        <w:t xml:space="preserve">  </w:t>
      </w:r>
    </w:p>
    <w:p w14:paraId="6F12092B" w14:textId="77777777" w:rsidR="00803E47" w:rsidRDefault="00803E47" w:rsidP="00803E47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Na potrzeby postępowania o udzielenie zamówienia publicznego w </w:t>
      </w:r>
      <w:r w:rsidRPr="00B87420">
        <w:rPr>
          <w:rFonts w:asciiTheme="minorHAnsi" w:hAnsiTheme="minorHAnsi" w:cstheme="minorHAnsi"/>
        </w:rPr>
        <w:t>zakresie:</w:t>
      </w:r>
    </w:p>
    <w:p w14:paraId="72E4E145" w14:textId="77777777" w:rsidR="00B86B41" w:rsidRPr="00391008" w:rsidRDefault="00B86B41" w:rsidP="00B86B41">
      <w:pPr>
        <w:tabs>
          <w:tab w:val="left" w:pos="426"/>
        </w:tabs>
        <w:spacing w:after="0" w:line="240" w:lineRule="auto"/>
        <w:jc w:val="both"/>
        <w:rPr>
          <w:rFonts w:cs="Calibri"/>
          <w:b/>
          <w:bCs/>
        </w:rPr>
      </w:pPr>
      <w:r w:rsidRPr="00391008">
        <w:rPr>
          <w:rFonts w:cs="Calibri"/>
          <w:b/>
          <w:bCs/>
        </w:rPr>
        <w:t>Pełnienie funkcji Inżyniera Kontraktu dla zadania pn.: „Budowa nowego budynku Centrum Zdrowia Psychicznego wraz z zagospodarowaniem terenu przy ul. Józefa Sułkowskiego 58A w Bydgoszczy”.</w:t>
      </w:r>
    </w:p>
    <w:p w14:paraId="77CAB014" w14:textId="3D514C32" w:rsidR="00D76705" w:rsidRPr="000137CD" w:rsidRDefault="00D76705" w:rsidP="00D76705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theme="minorHAnsi"/>
          <w:b/>
          <w:lang w:eastAsia="zh-CN"/>
        </w:rPr>
      </w:pPr>
    </w:p>
    <w:p w14:paraId="591B493F" w14:textId="6084D8E0" w:rsidR="00803E47" w:rsidRPr="006A47DC" w:rsidRDefault="00803E47" w:rsidP="00700F7D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A47DC">
        <w:rPr>
          <w:rFonts w:asciiTheme="minorHAnsi" w:hAnsiTheme="minorHAnsi" w:cstheme="minorHAnsi"/>
          <w:b/>
        </w:rPr>
        <w:t xml:space="preserve">oświadczam, co następuje:  </w:t>
      </w:r>
    </w:p>
    <w:p w14:paraId="06D5D008" w14:textId="59516678" w:rsidR="00803E47" w:rsidRDefault="00803E47" w:rsidP="00803E47">
      <w:pPr>
        <w:pStyle w:val="Akapitzlist"/>
        <w:numPr>
          <w:ilvl w:val="0"/>
          <w:numId w:val="9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47DC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</w:t>
      </w:r>
      <w:r w:rsidRPr="006A47DC">
        <w:rPr>
          <w:rFonts w:asciiTheme="minorHAnsi" w:hAnsiTheme="minorHAnsi" w:cstheme="minorHAnsi"/>
          <w:b/>
          <w:sz w:val="22"/>
          <w:szCs w:val="22"/>
        </w:rPr>
        <w:t>108 ust. 1</w:t>
      </w:r>
      <w:r w:rsidRPr="006A47DC">
        <w:rPr>
          <w:rFonts w:asciiTheme="minorHAnsi" w:hAnsiTheme="minorHAnsi" w:cstheme="minorHAnsi"/>
          <w:sz w:val="22"/>
          <w:szCs w:val="22"/>
        </w:rPr>
        <w:t xml:space="preserve"> ustawy Pzp.</w:t>
      </w:r>
    </w:p>
    <w:p w14:paraId="22D4FCD6" w14:textId="27FC7BC8" w:rsidR="00354092" w:rsidRPr="00354092" w:rsidRDefault="00354092" w:rsidP="00803E47">
      <w:pPr>
        <w:pStyle w:val="Akapitzlist"/>
        <w:numPr>
          <w:ilvl w:val="0"/>
          <w:numId w:val="99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54092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354092">
        <w:rPr>
          <w:rFonts w:asciiTheme="minorHAnsi" w:hAnsiTheme="minorHAnsi" w:cstheme="minorHAnsi"/>
          <w:b/>
          <w:bCs/>
          <w:sz w:val="22"/>
          <w:szCs w:val="22"/>
        </w:rPr>
        <w:t>art. 7 ust. 1</w:t>
      </w:r>
      <w:r w:rsidRPr="00354092">
        <w:rPr>
          <w:rFonts w:asciiTheme="minorHAnsi" w:hAnsiTheme="minorHAnsi" w:cstheme="minorHAnsi"/>
          <w:sz w:val="22"/>
          <w:szCs w:val="22"/>
        </w:rPr>
        <w:t xml:space="preserve"> ustawy</w:t>
      </w:r>
      <w:r w:rsidR="005B4A83">
        <w:rPr>
          <w:rFonts w:asciiTheme="minorHAnsi" w:hAnsiTheme="minorHAnsi" w:cstheme="minorHAnsi"/>
          <w:sz w:val="22"/>
          <w:szCs w:val="22"/>
        </w:rPr>
        <w:t xml:space="preserve"> z 13 kwietnia 2022 r.</w:t>
      </w:r>
      <w:r w:rsidRPr="00354092">
        <w:rPr>
          <w:rFonts w:asciiTheme="minorHAnsi" w:hAnsiTheme="minorHAnsi" w:cstheme="minorHAnsi"/>
          <w:sz w:val="22"/>
          <w:szCs w:val="22"/>
        </w:rPr>
        <w:t xml:space="preserve"> o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354092">
        <w:rPr>
          <w:rFonts w:asciiTheme="minorHAnsi" w:hAnsiTheme="minorHAnsi" w:cstheme="minorHAnsi"/>
          <w:sz w:val="22"/>
          <w:szCs w:val="22"/>
        </w:rPr>
        <w:t xml:space="preserve">szczególnych rozwiązaniach w zakresie </w:t>
      </w:r>
      <w:r w:rsidRPr="00354092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przeciwdziałania wspieraniu agresji na Ukrainę oraz służących ochronie bezpieczeństwa narodowego</w:t>
      </w:r>
      <w:r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.</w:t>
      </w:r>
    </w:p>
    <w:p w14:paraId="539A7ABA" w14:textId="77777777" w:rsidR="00803E47" w:rsidRPr="006A47DC" w:rsidRDefault="00803E47" w:rsidP="00803E47">
      <w:pPr>
        <w:pStyle w:val="Akapitzlist"/>
        <w:numPr>
          <w:ilvl w:val="0"/>
          <w:numId w:val="9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47DC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</w:t>
      </w:r>
      <w:r w:rsidRPr="006A47DC">
        <w:rPr>
          <w:rFonts w:asciiTheme="minorHAnsi" w:hAnsiTheme="minorHAnsi" w:cstheme="minorHAnsi"/>
          <w:b/>
          <w:sz w:val="22"/>
          <w:szCs w:val="22"/>
        </w:rPr>
        <w:t>109 ust. 1 pkt</w:t>
      </w:r>
      <w:r w:rsidRPr="006A47DC">
        <w:rPr>
          <w:rFonts w:asciiTheme="minorHAnsi" w:hAnsiTheme="minorHAnsi" w:cstheme="minorHAnsi"/>
          <w:sz w:val="22"/>
          <w:szCs w:val="22"/>
        </w:rPr>
        <w:t xml:space="preserve">. </w:t>
      </w:r>
      <w:r w:rsidRPr="006A47DC">
        <w:rPr>
          <w:rFonts w:asciiTheme="minorHAnsi" w:hAnsiTheme="minorHAnsi" w:cstheme="minorHAnsi"/>
          <w:color w:val="0070C0"/>
          <w:sz w:val="22"/>
          <w:szCs w:val="22"/>
        </w:rPr>
        <w:t>4</w:t>
      </w:r>
      <w:r w:rsidRPr="006A47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6A47DC">
        <w:rPr>
          <w:rFonts w:asciiTheme="minorHAnsi" w:hAnsiTheme="minorHAnsi" w:cstheme="minorHAnsi"/>
          <w:sz w:val="22"/>
          <w:szCs w:val="22"/>
        </w:rPr>
        <w:t>ustawy Pzp.</w:t>
      </w:r>
    </w:p>
    <w:p w14:paraId="686317C5" w14:textId="77777777" w:rsidR="00803E47" w:rsidRPr="006A47DC" w:rsidRDefault="00803E47" w:rsidP="00803E47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</w:p>
    <w:p w14:paraId="3C93D77A" w14:textId="77777777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  <w:color w:val="000000"/>
          <w:lang w:eastAsia="en-GB"/>
        </w:rPr>
        <w:t xml:space="preserve">** </w:t>
      </w:r>
      <w:r w:rsidRPr="006A47DC">
        <w:rPr>
          <w:rFonts w:asciiTheme="minorHAnsi" w:hAnsiTheme="minorHAnsi" w:cstheme="minorHAnsi"/>
          <w:b/>
        </w:rPr>
        <w:t>Oświadczam,</w:t>
      </w:r>
      <w:r w:rsidRPr="006A47DC">
        <w:rPr>
          <w:rFonts w:asciiTheme="minorHAnsi" w:hAnsiTheme="minorHAnsi" w:cstheme="minorHAnsi"/>
        </w:rPr>
        <w:t xml:space="preserve"> że zachodzą w stosunku do mnie podstawy wykluczenia z postępowania na podstawie art. ……………………………..................................................…..…………….ustawy Pzp.</w:t>
      </w:r>
    </w:p>
    <w:p w14:paraId="0EBE4747" w14:textId="4F35284F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6A47DC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 w:rsidRPr="006A47DC">
        <w:rPr>
          <w:rFonts w:asciiTheme="minorHAnsi" w:hAnsiTheme="minorHAnsi" w:cstheme="minorHAnsi"/>
          <w:b/>
          <w:i/>
          <w:color w:val="000000"/>
          <w:sz w:val="16"/>
          <w:szCs w:val="16"/>
        </w:rPr>
        <w:t xml:space="preserve">108 ust. 1 </w:t>
      </w:r>
      <w:r w:rsidRPr="006A47DC">
        <w:rPr>
          <w:rFonts w:asciiTheme="minorHAnsi" w:hAnsiTheme="minorHAnsi" w:cstheme="minorHAnsi"/>
          <w:i/>
          <w:sz w:val="16"/>
          <w:szCs w:val="16"/>
        </w:rPr>
        <w:t xml:space="preserve"> lub </w:t>
      </w:r>
      <w:r w:rsidRPr="006A47DC">
        <w:rPr>
          <w:rFonts w:asciiTheme="minorHAnsi" w:hAnsiTheme="minorHAnsi" w:cstheme="minorHAnsi"/>
          <w:b/>
          <w:i/>
          <w:color w:val="0070C0"/>
          <w:sz w:val="16"/>
          <w:szCs w:val="16"/>
        </w:rPr>
        <w:t>art. 109 ust. 1 pkt. 4</w:t>
      </w:r>
      <w:r w:rsidRPr="006A47DC">
        <w:rPr>
          <w:rFonts w:asciiTheme="minorHAnsi" w:hAnsiTheme="minorHAnsi" w:cstheme="minorHAnsi"/>
          <w:b/>
          <w:i/>
          <w:color w:val="FF0000"/>
          <w:sz w:val="16"/>
          <w:szCs w:val="16"/>
        </w:rPr>
        <w:t xml:space="preserve"> </w:t>
      </w:r>
      <w:r w:rsidRPr="006A47DC">
        <w:rPr>
          <w:rFonts w:asciiTheme="minorHAnsi" w:hAnsiTheme="minorHAnsi" w:cstheme="minorHAnsi"/>
          <w:i/>
          <w:sz w:val="16"/>
          <w:szCs w:val="16"/>
        </w:rPr>
        <w:t xml:space="preserve">ustawy Pzp). </w:t>
      </w:r>
    </w:p>
    <w:p w14:paraId="34C12E1C" w14:textId="36DA21CB" w:rsidR="00803E47" w:rsidRDefault="00803E47" w:rsidP="00803E47">
      <w:pPr>
        <w:spacing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212AE4D" w14:textId="77777777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lastRenderedPageBreak/>
        <w:t xml:space="preserve">Jednocześnie oświadczam, że w związku z ww. okolicznością, na podstawie </w:t>
      </w:r>
      <w:r w:rsidRPr="006A47DC">
        <w:rPr>
          <w:rFonts w:asciiTheme="minorHAnsi" w:hAnsiTheme="minorHAnsi" w:cstheme="minorHAnsi"/>
          <w:b/>
        </w:rPr>
        <w:t>art. 110 ust. 2</w:t>
      </w:r>
      <w:r w:rsidRPr="006A47DC">
        <w:rPr>
          <w:rFonts w:asciiTheme="minorHAnsi" w:hAnsiTheme="minorHAnsi" w:cstheme="minorHAnsi"/>
        </w:rPr>
        <w:t xml:space="preserve"> ustawy Pzp podjąłem następujące środki naprawcze: </w:t>
      </w:r>
    </w:p>
    <w:p w14:paraId="51B5C0C6" w14:textId="77777777" w:rsidR="00803E47" w:rsidRPr="006A47DC" w:rsidRDefault="00803E47" w:rsidP="00803E4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A47DC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………………………………………………………………………………………………………………..</w:t>
      </w:r>
    </w:p>
    <w:p w14:paraId="44B14F0F" w14:textId="77777777" w:rsidR="00803E47" w:rsidRPr="006A47DC" w:rsidRDefault="00803E47" w:rsidP="00803E47">
      <w:pPr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eastAsia="en-GB"/>
        </w:rPr>
      </w:pPr>
    </w:p>
    <w:p w14:paraId="6132D833" w14:textId="77777777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  <w:b/>
        </w:rPr>
        <w:t>Oświadczam,</w:t>
      </w:r>
      <w:r w:rsidRPr="006A47DC">
        <w:rPr>
          <w:rFonts w:asciiTheme="minorHAnsi" w:hAnsiTheme="minorHAnsi" w:cstheme="minorHAnsi"/>
        </w:rPr>
        <w:t xml:space="preserve"> że wszystkie informacje podane w powyższych oświadczeniach są aktualne </w:t>
      </w:r>
      <w:r w:rsidRPr="006A47DC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769D0FFD" w14:textId="77777777" w:rsidR="00803E47" w:rsidRPr="006A47DC" w:rsidRDefault="00803E47" w:rsidP="00803E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27B5998" w14:textId="77777777" w:rsidR="00803E47" w:rsidRPr="006A47DC" w:rsidRDefault="00803E47" w:rsidP="00803E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128D949" w14:textId="6088D27B" w:rsidR="00803E47" w:rsidRPr="006A47DC" w:rsidRDefault="00803E47" w:rsidP="00803E47">
      <w:pPr>
        <w:spacing w:line="240" w:lineRule="auto"/>
        <w:rPr>
          <w:rFonts w:asciiTheme="minorHAnsi" w:hAnsiTheme="minorHAnsi" w:cstheme="minorHAnsi"/>
          <w:color w:val="000000"/>
          <w:lang w:eastAsia="en-GB"/>
        </w:rPr>
      </w:pPr>
      <w:r w:rsidRPr="006A47DC">
        <w:rPr>
          <w:rFonts w:asciiTheme="minorHAnsi" w:hAnsiTheme="minorHAnsi" w:cstheme="minorHAnsi"/>
          <w:color w:val="000000"/>
          <w:lang w:eastAsia="en-GB"/>
        </w:rPr>
        <w:t>Data: ………………..…………</w:t>
      </w:r>
    </w:p>
    <w:p w14:paraId="2724A0C9" w14:textId="77777777" w:rsidR="00803E47" w:rsidRPr="006A47DC" w:rsidRDefault="00803E47" w:rsidP="00803E47">
      <w:pPr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eastAsia="en-GB"/>
        </w:rPr>
      </w:pPr>
    </w:p>
    <w:p w14:paraId="433912A4" w14:textId="77777777" w:rsidR="00803E47" w:rsidRPr="006A47DC" w:rsidRDefault="00803E47" w:rsidP="00803E47">
      <w:pPr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eastAsia="en-GB"/>
        </w:rPr>
      </w:pPr>
      <w:r w:rsidRPr="006A47DC">
        <w:rPr>
          <w:rFonts w:asciiTheme="minorHAnsi" w:hAnsiTheme="minorHAnsi" w:cstheme="minorHAnsi"/>
          <w:color w:val="000000"/>
          <w:lang w:eastAsia="en-GB"/>
        </w:rPr>
        <w:t>**</w:t>
      </w:r>
      <w:r w:rsidRPr="006A47DC">
        <w:rPr>
          <w:rFonts w:asciiTheme="minorHAnsi" w:hAnsiTheme="minorHAnsi" w:cstheme="minorHAnsi"/>
          <w:color w:val="000000"/>
          <w:sz w:val="20"/>
          <w:szCs w:val="20"/>
          <w:lang w:eastAsia="en-GB"/>
        </w:rPr>
        <w:t xml:space="preserve"> wypełnić wyłącznie wtedy, gdy zachodzą podstawy wykluczenia.</w:t>
      </w:r>
    </w:p>
    <w:p w14:paraId="6722E76E" w14:textId="77777777" w:rsidR="00803E47" w:rsidRPr="006A47DC" w:rsidRDefault="00803E47" w:rsidP="00533357">
      <w:pPr>
        <w:ind w:right="141"/>
        <w:jc w:val="both"/>
        <w:rPr>
          <w:rFonts w:asciiTheme="minorHAnsi" w:hAnsiTheme="minorHAnsi" w:cstheme="minorHAnsi"/>
          <w:b/>
        </w:rPr>
      </w:pPr>
    </w:p>
    <w:sectPr w:rsidR="00803E47" w:rsidRPr="006A47DC" w:rsidSect="00F952D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95F84" w14:textId="77777777" w:rsidR="005F25E5" w:rsidRDefault="005F25E5" w:rsidP="000E44E7">
      <w:pPr>
        <w:spacing w:after="0" w:line="240" w:lineRule="auto"/>
      </w:pPr>
      <w:r>
        <w:separator/>
      </w:r>
    </w:p>
  </w:endnote>
  <w:endnote w:type="continuationSeparator" w:id="0">
    <w:p w14:paraId="51056954" w14:textId="77777777" w:rsidR="005F25E5" w:rsidRDefault="005F25E5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  <w:font w:name="Ubuntu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822363"/>
      <w:docPartObj>
        <w:docPartGallery w:val="Page Numbers (Bottom of Page)"/>
        <w:docPartUnique/>
      </w:docPartObj>
    </w:sdtPr>
    <w:sdtEndPr/>
    <w:sdtContent>
      <w:p w14:paraId="74AE3CD7" w14:textId="7A30FEB4" w:rsidR="00F8251B" w:rsidRDefault="00F825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D9B67" w14:textId="77777777" w:rsidR="005F25E5" w:rsidRDefault="005F25E5" w:rsidP="000E44E7">
      <w:pPr>
        <w:spacing w:after="0" w:line="240" w:lineRule="auto"/>
      </w:pPr>
      <w:r>
        <w:separator/>
      </w:r>
    </w:p>
  </w:footnote>
  <w:footnote w:type="continuationSeparator" w:id="0">
    <w:p w14:paraId="4C5F25D1" w14:textId="77777777" w:rsidR="005F25E5" w:rsidRDefault="005F25E5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7D85" w14:textId="12F1B029" w:rsidR="00F8251B" w:rsidRPr="00DB64A0" w:rsidRDefault="00F8251B" w:rsidP="000369B1">
    <w:pPr>
      <w:pStyle w:val="Nagwek"/>
    </w:pPr>
    <w:r w:rsidRPr="00DB64A0">
      <w:tab/>
    </w:r>
  </w:p>
  <w:p w14:paraId="0E9BD39C" w14:textId="5CFFC60C" w:rsidR="00A054A3" w:rsidRDefault="008870D8" w:rsidP="00A054A3">
    <w:pPr>
      <w:pStyle w:val="Nagwek"/>
      <w:jc w:val="center"/>
      <w:rPr>
        <w:rFonts w:cs="Calibri"/>
        <w:noProof/>
        <w:sz w:val="8"/>
        <w:szCs w:val="8"/>
        <w:lang w:eastAsia="pl-PL"/>
      </w:rPr>
    </w:pPr>
    <w:r>
      <w:rPr>
        <w:rFonts w:eastAsia="Ubuntu-Medium" w:cs="Calibri"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925E" w14:textId="1A9A5B3C" w:rsidR="00F8251B" w:rsidRPr="00DB64A0" w:rsidRDefault="00F8251B" w:rsidP="00152245">
    <w:pPr>
      <w:pStyle w:val="Nagwek"/>
    </w:pPr>
    <w:r w:rsidRPr="00DB64A0">
      <w:tab/>
    </w:r>
  </w:p>
  <w:p w14:paraId="3FF5357F" w14:textId="5C2A623E" w:rsidR="00A054A3" w:rsidRPr="007E0F5C" w:rsidRDefault="008870D8" w:rsidP="008870D8">
    <w:pPr>
      <w:pStyle w:val="Nagwek"/>
      <w:tabs>
        <w:tab w:val="clear" w:pos="4536"/>
        <w:tab w:val="left" w:pos="2552"/>
        <w:tab w:val="center" w:pos="3402"/>
      </w:tabs>
      <w:jc w:val="center"/>
      <w:rPr>
        <w:rFonts w:cs="Calibri"/>
        <w:noProof/>
        <w:lang w:eastAsia="pl-PL"/>
      </w:rPr>
    </w:pPr>
    <w:r>
      <w:rPr>
        <w:rFonts w:eastAsia="Ubuntu-Medium" w:cs="Calibri"/>
        <w:sz w:val="16"/>
        <w:szCs w:val="16"/>
      </w:rPr>
      <w:tab/>
    </w:r>
    <w:r w:rsidR="007E0F5C">
      <w:rPr>
        <w:rFonts w:eastAsia="Ubuntu-Medium" w:cs="Calibri"/>
        <w:sz w:val="16"/>
        <w:szCs w:val="16"/>
      </w:rPr>
      <w:tab/>
    </w:r>
    <w:r w:rsidR="007E0F5C">
      <w:rPr>
        <w:rFonts w:eastAsia="Ubuntu-Medium" w:cs="Calibri"/>
        <w:sz w:val="16"/>
        <w:szCs w:val="16"/>
      </w:rPr>
      <w:tab/>
    </w:r>
    <w:r w:rsidR="007E0F5C" w:rsidRPr="007E0F5C">
      <w:rPr>
        <w:rFonts w:eastAsia="Ubuntu-Medium" w:cs="Calibri"/>
      </w:rPr>
      <w:t>4/ZP/2026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5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6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8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1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2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9467C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7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9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1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3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5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9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3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5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1454057">
    <w:abstractNumId w:val="92"/>
  </w:num>
  <w:num w:numId="2" w16cid:durableId="1982226469">
    <w:abstractNumId w:val="69"/>
  </w:num>
  <w:num w:numId="3" w16cid:durableId="35787271">
    <w:abstractNumId w:val="0"/>
  </w:num>
  <w:num w:numId="4" w16cid:durableId="1884365831">
    <w:abstractNumId w:val="67"/>
    <w:lvlOverride w:ilvl="0">
      <w:startOverride w:val="1"/>
    </w:lvlOverride>
  </w:num>
  <w:num w:numId="5" w16cid:durableId="843202939">
    <w:abstractNumId w:val="54"/>
    <w:lvlOverride w:ilvl="0">
      <w:startOverride w:val="1"/>
    </w:lvlOverride>
  </w:num>
  <w:num w:numId="6" w16cid:durableId="1936860514">
    <w:abstractNumId w:val="38"/>
  </w:num>
  <w:num w:numId="7" w16cid:durableId="1129780299">
    <w:abstractNumId w:val="58"/>
  </w:num>
  <w:num w:numId="8" w16cid:durableId="816268373">
    <w:abstractNumId w:val="44"/>
  </w:num>
  <w:num w:numId="9" w16cid:durableId="1003162089">
    <w:abstractNumId w:val="59"/>
  </w:num>
  <w:num w:numId="10" w16cid:durableId="620500416">
    <w:abstractNumId w:val="42"/>
  </w:num>
  <w:num w:numId="11" w16cid:durableId="1444957508">
    <w:abstractNumId w:val="32"/>
  </w:num>
  <w:num w:numId="12" w16cid:durableId="676032345">
    <w:abstractNumId w:val="49"/>
  </w:num>
  <w:num w:numId="13" w16cid:durableId="695039603">
    <w:abstractNumId w:val="40"/>
  </w:num>
  <w:num w:numId="14" w16cid:durableId="1051611401">
    <w:abstractNumId w:val="30"/>
  </w:num>
  <w:num w:numId="15" w16cid:durableId="1819807413">
    <w:abstractNumId w:val="19"/>
  </w:num>
  <w:num w:numId="16" w16cid:durableId="1089043357">
    <w:abstractNumId w:val="56"/>
  </w:num>
  <w:num w:numId="17" w16cid:durableId="353531543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380788796">
    <w:abstractNumId w:val="52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2130083249">
    <w:abstractNumId w:val="93"/>
  </w:num>
  <w:num w:numId="20" w16cid:durableId="588001537">
    <w:abstractNumId w:val="65"/>
  </w:num>
  <w:num w:numId="21" w16cid:durableId="179858754">
    <w:abstractNumId w:val="10"/>
  </w:num>
  <w:num w:numId="22" w16cid:durableId="773213387">
    <w:abstractNumId w:val="45"/>
  </w:num>
  <w:num w:numId="23" w16cid:durableId="1498156719">
    <w:abstractNumId w:val="90"/>
  </w:num>
  <w:num w:numId="24" w16cid:durableId="578638137">
    <w:abstractNumId w:val="75"/>
  </w:num>
  <w:num w:numId="25" w16cid:durableId="1559394007">
    <w:abstractNumId w:val="81"/>
  </w:num>
  <w:num w:numId="26" w16cid:durableId="706376817">
    <w:abstractNumId w:val="1"/>
  </w:num>
  <w:num w:numId="27" w16cid:durableId="921570630">
    <w:abstractNumId w:val="50"/>
  </w:num>
  <w:num w:numId="28" w16cid:durableId="16930935">
    <w:abstractNumId w:val="60"/>
  </w:num>
  <w:num w:numId="29" w16cid:durableId="1207449210">
    <w:abstractNumId w:val="95"/>
  </w:num>
  <w:num w:numId="30" w16cid:durableId="1780055710">
    <w:abstractNumId w:val="47"/>
  </w:num>
  <w:num w:numId="31" w16cid:durableId="1546403485">
    <w:abstractNumId w:val="12"/>
  </w:num>
  <w:num w:numId="32" w16cid:durableId="546646856">
    <w:abstractNumId w:val="76"/>
  </w:num>
  <w:num w:numId="33" w16cid:durableId="1930188909">
    <w:abstractNumId w:val="25"/>
  </w:num>
  <w:num w:numId="34" w16cid:durableId="1602713097">
    <w:abstractNumId w:val="55"/>
  </w:num>
  <w:num w:numId="35" w16cid:durableId="1482313463">
    <w:abstractNumId w:val="79"/>
  </w:num>
  <w:num w:numId="36" w16cid:durableId="1277365893">
    <w:abstractNumId w:val="17"/>
  </w:num>
  <w:num w:numId="37" w16cid:durableId="863640604">
    <w:abstractNumId w:val="85"/>
  </w:num>
  <w:num w:numId="38" w16cid:durableId="1897472445">
    <w:abstractNumId w:val="13"/>
  </w:num>
  <w:num w:numId="39" w16cid:durableId="1561014882">
    <w:abstractNumId w:val="14"/>
  </w:num>
  <w:num w:numId="40" w16cid:durableId="283662933">
    <w:abstractNumId w:val="34"/>
  </w:num>
  <w:num w:numId="41" w16cid:durableId="1961371642">
    <w:abstractNumId w:val="78"/>
  </w:num>
  <w:num w:numId="42" w16cid:durableId="122771457">
    <w:abstractNumId w:val="39"/>
  </w:num>
  <w:num w:numId="43" w16cid:durableId="497307346">
    <w:abstractNumId w:val="36"/>
  </w:num>
  <w:num w:numId="44" w16cid:durableId="1244487909">
    <w:abstractNumId w:val="61"/>
  </w:num>
  <w:num w:numId="45" w16cid:durableId="1812745351">
    <w:abstractNumId w:val="91"/>
  </w:num>
  <w:num w:numId="46" w16cid:durableId="1035499424">
    <w:abstractNumId w:val="9"/>
  </w:num>
  <w:num w:numId="47" w16cid:durableId="363285241">
    <w:abstractNumId w:val="82"/>
  </w:num>
  <w:num w:numId="48" w16cid:durableId="2056152476">
    <w:abstractNumId w:val="46"/>
  </w:num>
  <w:num w:numId="49" w16cid:durableId="36317257">
    <w:abstractNumId w:val="32"/>
  </w:num>
  <w:num w:numId="50" w16cid:durableId="134301458">
    <w:abstractNumId w:val="87"/>
  </w:num>
  <w:num w:numId="51" w16cid:durableId="857541155">
    <w:abstractNumId w:val="84"/>
  </w:num>
  <w:num w:numId="52" w16cid:durableId="1269850850">
    <w:abstractNumId w:val="68"/>
  </w:num>
  <w:num w:numId="53" w16cid:durableId="898707361">
    <w:abstractNumId w:val="5"/>
  </w:num>
  <w:num w:numId="54" w16cid:durableId="1457793064">
    <w:abstractNumId w:val="88"/>
  </w:num>
  <w:num w:numId="55" w16cid:durableId="171918471">
    <w:abstractNumId w:val="6"/>
  </w:num>
  <w:num w:numId="56" w16cid:durableId="360012935">
    <w:abstractNumId w:val="89"/>
  </w:num>
  <w:num w:numId="57" w16cid:durableId="1419709940">
    <w:abstractNumId w:val="22"/>
  </w:num>
  <w:num w:numId="58" w16cid:durableId="813063467">
    <w:abstractNumId w:val="62"/>
  </w:num>
  <w:num w:numId="59" w16cid:durableId="2003385006">
    <w:abstractNumId w:val="48"/>
  </w:num>
  <w:num w:numId="60" w16cid:durableId="475076915">
    <w:abstractNumId w:val="11"/>
  </w:num>
  <w:num w:numId="61" w16cid:durableId="587663916">
    <w:abstractNumId w:val="72"/>
  </w:num>
  <w:num w:numId="62" w16cid:durableId="790243287">
    <w:abstractNumId w:val="43"/>
  </w:num>
  <w:num w:numId="63" w16cid:durableId="21976639">
    <w:abstractNumId w:val="94"/>
  </w:num>
  <w:num w:numId="64" w16cid:durableId="2100369114">
    <w:abstractNumId w:val="77"/>
  </w:num>
  <w:num w:numId="65" w16cid:durableId="305013474">
    <w:abstractNumId w:val="70"/>
  </w:num>
  <w:num w:numId="66" w16cid:durableId="1305350999">
    <w:abstractNumId w:val="53"/>
  </w:num>
  <w:num w:numId="67" w16cid:durableId="837379895">
    <w:abstractNumId w:val="57"/>
  </w:num>
  <w:num w:numId="68" w16cid:durableId="1946427139">
    <w:abstractNumId w:val="7"/>
  </w:num>
  <w:num w:numId="69" w16cid:durableId="1874463426">
    <w:abstractNumId w:val="20"/>
  </w:num>
  <w:num w:numId="70" w16cid:durableId="1867598662">
    <w:abstractNumId w:val="21"/>
  </w:num>
  <w:num w:numId="71" w16cid:durableId="1161002717">
    <w:abstractNumId w:val="51"/>
  </w:num>
  <w:num w:numId="72" w16cid:durableId="529730493">
    <w:abstractNumId w:val="31"/>
  </w:num>
  <w:num w:numId="73" w16cid:durableId="1238512677">
    <w:abstractNumId w:val="37"/>
  </w:num>
  <w:num w:numId="74" w16cid:durableId="1181159927">
    <w:abstractNumId w:val="4"/>
  </w:num>
  <w:num w:numId="75" w16cid:durableId="974145507">
    <w:abstractNumId w:val="96"/>
  </w:num>
  <w:num w:numId="76" w16cid:durableId="1057052977">
    <w:abstractNumId w:val="24"/>
  </w:num>
  <w:num w:numId="77" w16cid:durableId="805590550">
    <w:abstractNumId w:val="35"/>
  </w:num>
  <w:num w:numId="78" w16cid:durableId="851339267">
    <w:abstractNumId w:val="33"/>
  </w:num>
  <w:num w:numId="79" w16cid:durableId="1269658256">
    <w:abstractNumId w:val="8"/>
  </w:num>
  <w:num w:numId="80" w16cid:durableId="2135365133">
    <w:abstractNumId w:val="73"/>
  </w:num>
  <w:num w:numId="81" w16cid:durableId="1046641352">
    <w:abstractNumId w:val="15"/>
  </w:num>
  <w:num w:numId="82" w16cid:durableId="929507129">
    <w:abstractNumId w:val="64"/>
  </w:num>
  <w:num w:numId="83" w16cid:durableId="1285766053">
    <w:abstractNumId w:val="23"/>
  </w:num>
  <w:num w:numId="84" w16cid:durableId="244729638">
    <w:abstractNumId w:val="86"/>
  </w:num>
  <w:num w:numId="85" w16cid:durableId="558906420">
    <w:abstractNumId w:val="3"/>
  </w:num>
  <w:num w:numId="86" w16cid:durableId="1239049715">
    <w:abstractNumId w:val="29"/>
  </w:num>
  <w:num w:numId="87" w16cid:durableId="754203094">
    <w:abstractNumId w:val="80"/>
  </w:num>
  <w:num w:numId="88" w16cid:durableId="867985726">
    <w:abstractNumId w:val="26"/>
  </w:num>
  <w:num w:numId="89" w16cid:durableId="1940329828">
    <w:abstractNumId w:val="18"/>
  </w:num>
  <w:num w:numId="90" w16cid:durableId="1330714420">
    <w:abstractNumId w:val="83"/>
  </w:num>
  <w:num w:numId="91" w16cid:durableId="794367526">
    <w:abstractNumId w:val="63"/>
  </w:num>
  <w:num w:numId="92" w16cid:durableId="1075202519">
    <w:abstractNumId w:val="27"/>
  </w:num>
  <w:num w:numId="93" w16cid:durableId="1791626177">
    <w:abstractNumId w:val="28"/>
  </w:num>
  <w:num w:numId="94" w16cid:durableId="1592350047">
    <w:abstractNumId w:val="52"/>
  </w:num>
  <w:num w:numId="95" w16cid:durableId="610743203">
    <w:abstractNumId w:val="71"/>
  </w:num>
  <w:num w:numId="96" w16cid:durableId="89935779">
    <w:abstractNumId w:val="16"/>
  </w:num>
  <w:num w:numId="97" w16cid:durableId="1441991429">
    <w:abstractNumId w:val="66"/>
  </w:num>
  <w:num w:numId="98" w16cid:durableId="29496156">
    <w:abstractNumId w:val="41"/>
  </w:num>
  <w:num w:numId="99" w16cid:durableId="1320426485">
    <w:abstractNumId w:val="7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4DFA"/>
    <w:rsid w:val="00012A0E"/>
    <w:rsid w:val="00012A60"/>
    <w:rsid w:val="0001587D"/>
    <w:rsid w:val="00015908"/>
    <w:rsid w:val="00015C21"/>
    <w:rsid w:val="00026BFF"/>
    <w:rsid w:val="000342F2"/>
    <w:rsid w:val="000369B1"/>
    <w:rsid w:val="00040947"/>
    <w:rsid w:val="000422B9"/>
    <w:rsid w:val="00043AEA"/>
    <w:rsid w:val="00045A13"/>
    <w:rsid w:val="00045FA7"/>
    <w:rsid w:val="00055F4C"/>
    <w:rsid w:val="000561E6"/>
    <w:rsid w:val="00056E2D"/>
    <w:rsid w:val="00060898"/>
    <w:rsid w:val="00064F2A"/>
    <w:rsid w:val="00072728"/>
    <w:rsid w:val="00093DC3"/>
    <w:rsid w:val="0009763B"/>
    <w:rsid w:val="00097939"/>
    <w:rsid w:val="000A19B4"/>
    <w:rsid w:val="000A571D"/>
    <w:rsid w:val="000B1045"/>
    <w:rsid w:val="000B146E"/>
    <w:rsid w:val="000B3407"/>
    <w:rsid w:val="000B4EC6"/>
    <w:rsid w:val="000B639A"/>
    <w:rsid w:val="000C2953"/>
    <w:rsid w:val="000C371C"/>
    <w:rsid w:val="000D00A1"/>
    <w:rsid w:val="000D53D4"/>
    <w:rsid w:val="000E44E7"/>
    <w:rsid w:val="000E520F"/>
    <w:rsid w:val="000E72C5"/>
    <w:rsid w:val="000E72DE"/>
    <w:rsid w:val="000F50F7"/>
    <w:rsid w:val="000F5C74"/>
    <w:rsid w:val="000F686C"/>
    <w:rsid w:val="0010350C"/>
    <w:rsid w:val="00111B6E"/>
    <w:rsid w:val="001146A3"/>
    <w:rsid w:val="001206E6"/>
    <w:rsid w:val="001258C8"/>
    <w:rsid w:val="001370FF"/>
    <w:rsid w:val="00140575"/>
    <w:rsid w:val="001415D0"/>
    <w:rsid w:val="00141820"/>
    <w:rsid w:val="00142889"/>
    <w:rsid w:val="00143152"/>
    <w:rsid w:val="001511C6"/>
    <w:rsid w:val="00152245"/>
    <w:rsid w:val="00153D48"/>
    <w:rsid w:val="00155C3F"/>
    <w:rsid w:val="00156D80"/>
    <w:rsid w:val="00161AB8"/>
    <w:rsid w:val="00166A9F"/>
    <w:rsid w:val="001707B9"/>
    <w:rsid w:val="00171814"/>
    <w:rsid w:val="00176D55"/>
    <w:rsid w:val="0017712E"/>
    <w:rsid w:val="00177937"/>
    <w:rsid w:val="00180EE2"/>
    <w:rsid w:val="0018167C"/>
    <w:rsid w:val="0018343E"/>
    <w:rsid w:val="0018617F"/>
    <w:rsid w:val="00187A7B"/>
    <w:rsid w:val="001909BA"/>
    <w:rsid w:val="0019142C"/>
    <w:rsid w:val="00195C6C"/>
    <w:rsid w:val="001B0BC9"/>
    <w:rsid w:val="001B132D"/>
    <w:rsid w:val="001B7A2D"/>
    <w:rsid w:val="001C3E80"/>
    <w:rsid w:val="001C44ED"/>
    <w:rsid w:val="001C7A11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2129D0"/>
    <w:rsid w:val="002225B3"/>
    <w:rsid w:val="0022592F"/>
    <w:rsid w:val="00227E21"/>
    <w:rsid w:val="00230CA8"/>
    <w:rsid w:val="00235700"/>
    <w:rsid w:val="00237F2A"/>
    <w:rsid w:val="00247794"/>
    <w:rsid w:val="00253E74"/>
    <w:rsid w:val="00255C56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4637"/>
    <w:rsid w:val="002C1EAE"/>
    <w:rsid w:val="002C7280"/>
    <w:rsid w:val="002C74ED"/>
    <w:rsid w:val="002E62FF"/>
    <w:rsid w:val="002F24AE"/>
    <w:rsid w:val="002F48D8"/>
    <w:rsid w:val="00300BE6"/>
    <w:rsid w:val="00304DE2"/>
    <w:rsid w:val="00305CAC"/>
    <w:rsid w:val="00306161"/>
    <w:rsid w:val="00306EF7"/>
    <w:rsid w:val="003128D3"/>
    <w:rsid w:val="003150F8"/>
    <w:rsid w:val="00317548"/>
    <w:rsid w:val="00322AEF"/>
    <w:rsid w:val="00322F35"/>
    <w:rsid w:val="003245E4"/>
    <w:rsid w:val="00333234"/>
    <w:rsid w:val="00334F1C"/>
    <w:rsid w:val="0035157C"/>
    <w:rsid w:val="00352344"/>
    <w:rsid w:val="00354092"/>
    <w:rsid w:val="003540C9"/>
    <w:rsid w:val="0035449F"/>
    <w:rsid w:val="00356C1D"/>
    <w:rsid w:val="00356D10"/>
    <w:rsid w:val="003632FB"/>
    <w:rsid w:val="00365B9C"/>
    <w:rsid w:val="0037261A"/>
    <w:rsid w:val="003750CB"/>
    <w:rsid w:val="0037538A"/>
    <w:rsid w:val="00376903"/>
    <w:rsid w:val="003805D5"/>
    <w:rsid w:val="0038229D"/>
    <w:rsid w:val="003827C1"/>
    <w:rsid w:val="0038394B"/>
    <w:rsid w:val="003901A2"/>
    <w:rsid w:val="0039132D"/>
    <w:rsid w:val="00391380"/>
    <w:rsid w:val="003929C9"/>
    <w:rsid w:val="0039321F"/>
    <w:rsid w:val="00393AAF"/>
    <w:rsid w:val="003A075C"/>
    <w:rsid w:val="003A163F"/>
    <w:rsid w:val="003A55E8"/>
    <w:rsid w:val="003A65AA"/>
    <w:rsid w:val="003A7AE5"/>
    <w:rsid w:val="003B0D76"/>
    <w:rsid w:val="003C12BC"/>
    <w:rsid w:val="003C18F2"/>
    <w:rsid w:val="003C1CBC"/>
    <w:rsid w:val="003C387E"/>
    <w:rsid w:val="003C4A72"/>
    <w:rsid w:val="003C58DC"/>
    <w:rsid w:val="003C7E42"/>
    <w:rsid w:val="003D10AF"/>
    <w:rsid w:val="003F6C4B"/>
    <w:rsid w:val="0040115B"/>
    <w:rsid w:val="004067E0"/>
    <w:rsid w:val="00410E59"/>
    <w:rsid w:val="00416BF4"/>
    <w:rsid w:val="00422851"/>
    <w:rsid w:val="00424962"/>
    <w:rsid w:val="00430BF0"/>
    <w:rsid w:val="00430FA6"/>
    <w:rsid w:val="00431849"/>
    <w:rsid w:val="0043558D"/>
    <w:rsid w:val="00447903"/>
    <w:rsid w:val="00451026"/>
    <w:rsid w:val="00452988"/>
    <w:rsid w:val="00452D34"/>
    <w:rsid w:val="00455386"/>
    <w:rsid w:val="004562EA"/>
    <w:rsid w:val="004569C6"/>
    <w:rsid w:val="0046715D"/>
    <w:rsid w:val="00467E57"/>
    <w:rsid w:val="00475FAC"/>
    <w:rsid w:val="00476D8A"/>
    <w:rsid w:val="00480C47"/>
    <w:rsid w:val="00482BEE"/>
    <w:rsid w:val="0048429B"/>
    <w:rsid w:val="004865BB"/>
    <w:rsid w:val="004929A2"/>
    <w:rsid w:val="00494581"/>
    <w:rsid w:val="004A04CB"/>
    <w:rsid w:val="004A3F92"/>
    <w:rsid w:val="004A7684"/>
    <w:rsid w:val="004A7BBE"/>
    <w:rsid w:val="004B0C7B"/>
    <w:rsid w:val="004B17EB"/>
    <w:rsid w:val="004B3037"/>
    <w:rsid w:val="004B4CB0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7795"/>
    <w:rsid w:val="004E77C2"/>
    <w:rsid w:val="004F1B4E"/>
    <w:rsid w:val="004F2358"/>
    <w:rsid w:val="004F532D"/>
    <w:rsid w:val="004F6768"/>
    <w:rsid w:val="004F6A50"/>
    <w:rsid w:val="00500442"/>
    <w:rsid w:val="00503998"/>
    <w:rsid w:val="005138BE"/>
    <w:rsid w:val="00515893"/>
    <w:rsid w:val="00516E07"/>
    <w:rsid w:val="00522680"/>
    <w:rsid w:val="00523F0E"/>
    <w:rsid w:val="005261DF"/>
    <w:rsid w:val="0053104F"/>
    <w:rsid w:val="00532E01"/>
    <w:rsid w:val="00533357"/>
    <w:rsid w:val="00534E6C"/>
    <w:rsid w:val="005400AC"/>
    <w:rsid w:val="00542250"/>
    <w:rsid w:val="00546610"/>
    <w:rsid w:val="00554BA8"/>
    <w:rsid w:val="00565CB6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7918"/>
    <w:rsid w:val="005A7D72"/>
    <w:rsid w:val="005B06BF"/>
    <w:rsid w:val="005B0DEA"/>
    <w:rsid w:val="005B182B"/>
    <w:rsid w:val="005B4A83"/>
    <w:rsid w:val="005B72E3"/>
    <w:rsid w:val="005C1826"/>
    <w:rsid w:val="005C302E"/>
    <w:rsid w:val="005D1C70"/>
    <w:rsid w:val="005D2BD2"/>
    <w:rsid w:val="005D31B6"/>
    <w:rsid w:val="005D5721"/>
    <w:rsid w:val="005D5B14"/>
    <w:rsid w:val="005E2A23"/>
    <w:rsid w:val="005E3856"/>
    <w:rsid w:val="005E3AEC"/>
    <w:rsid w:val="005E4B98"/>
    <w:rsid w:val="005E6954"/>
    <w:rsid w:val="005F021A"/>
    <w:rsid w:val="005F25E5"/>
    <w:rsid w:val="005F4F62"/>
    <w:rsid w:val="006014E1"/>
    <w:rsid w:val="006044EE"/>
    <w:rsid w:val="00605F59"/>
    <w:rsid w:val="00607FA7"/>
    <w:rsid w:val="00614F81"/>
    <w:rsid w:val="006176A7"/>
    <w:rsid w:val="00625025"/>
    <w:rsid w:val="006271DF"/>
    <w:rsid w:val="00627228"/>
    <w:rsid w:val="00630473"/>
    <w:rsid w:val="006321C7"/>
    <w:rsid w:val="0063460D"/>
    <w:rsid w:val="00634794"/>
    <w:rsid w:val="00635A77"/>
    <w:rsid w:val="00636259"/>
    <w:rsid w:val="0063668E"/>
    <w:rsid w:val="0064380D"/>
    <w:rsid w:val="00652118"/>
    <w:rsid w:val="00652795"/>
    <w:rsid w:val="00652862"/>
    <w:rsid w:val="00652933"/>
    <w:rsid w:val="0065437A"/>
    <w:rsid w:val="0065554D"/>
    <w:rsid w:val="00656957"/>
    <w:rsid w:val="00657324"/>
    <w:rsid w:val="006609D7"/>
    <w:rsid w:val="00662F81"/>
    <w:rsid w:val="006639CF"/>
    <w:rsid w:val="00665ACD"/>
    <w:rsid w:val="006711D0"/>
    <w:rsid w:val="0067293B"/>
    <w:rsid w:val="00674A72"/>
    <w:rsid w:val="00685652"/>
    <w:rsid w:val="006863EF"/>
    <w:rsid w:val="00686FBC"/>
    <w:rsid w:val="00687945"/>
    <w:rsid w:val="006937DA"/>
    <w:rsid w:val="00694C88"/>
    <w:rsid w:val="00695200"/>
    <w:rsid w:val="006965E8"/>
    <w:rsid w:val="006977CF"/>
    <w:rsid w:val="00697802"/>
    <w:rsid w:val="006A06F7"/>
    <w:rsid w:val="006A47DC"/>
    <w:rsid w:val="006A6A19"/>
    <w:rsid w:val="006C057B"/>
    <w:rsid w:val="006C1E84"/>
    <w:rsid w:val="006C3DF6"/>
    <w:rsid w:val="006C521A"/>
    <w:rsid w:val="006D0317"/>
    <w:rsid w:val="006D1386"/>
    <w:rsid w:val="006D35B2"/>
    <w:rsid w:val="006D4B56"/>
    <w:rsid w:val="006D7E91"/>
    <w:rsid w:val="006E298B"/>
    <w:rsid w:val="006E2C65"/>
    <w:rsid w:val="006E3A5E"/>
    <w:rsid w:val="006E441D"/>
    <w:rsid w:val="006F2A86"/>
    <w:rsid w:val="00700F7D"/>
    <w:rsid w:val="007041C7"/>
    <w:rsid w:val="00710052"/>
    <w:rsid w:val="00711136"/>
    <w:rsid w:val="00711150"/>
    <w:rsid w:val="00712099"/>
    <w:rsid w:val="00714212"/>
    <w:rsid w:val="00717B30"/>
    <w:rsid w:val="00720712"/>
    <w:rsid w:val="00722A93"/>
    <w:rsid w:val="00722D9A"/>
    <w:rsid w:val="007233FC"/>
    <w:rsid w:val="00723669"/>
    <w:rsid w:val="00731A34"/>
    <w:rsid w:val="00733FE5"/>
    <w:rsid w:val="00735177"/>
    <w:rsid w:val="0073706D"/>
    <w:rsid w:val="00741549"/>
    <w:rsid w:val="007420BB"/>
    <w:rsid w:val="007420FE"/>
    <w:rsid w:val="007427C7"/>
    <w:rsid w:val="00742BA6"/>
    <w:rsid w:val="00745578"/>
    <w:rsid w:val="00745EE2"/>
    <w:rsid w:val="00746817"/>
    <w:rsid w:val="00747A1A"/>
    <w:rsid w:val="007557A6"/>
    <w:rsid w:val="00766D42"/>
    <w:rsid w:val="00766DCF"/>
    <w:rsid w:val="007724E8"/>
    <w:rsid w:val="007744F8"/>
    <w:rsid w:val="00774EC3"/>
    <w:rsid w:val="00776456"/>
    <w:rsid w:val="007802A8"/>
    <w:rsid w:val="00785092"/>
    <w:rsid w:val="007854D8"/>
    <w:rsid w:val="007868DA"/>
    <w:rsid w:val="0079305B"/>
    <w:rsid w:val="00794ECB"/>
    <w:rsid w:val="00796339"/>
    <w:rsid w:val="00796B66"/>
    <w:rsid w:val="00796C9B"/>
    <w:rsid w:val="00797A3E"/>
    <w:rsid w:val="007A0A7C"/>
    <w:rsid w:val="007A38A1"/>
    <w:rsid w:val="007A3C14"/>
    <w:rsid w:val="007A47DE"/>
    <w:rsid w:val="007A61B3"/>
    <w:rsid w:val="007A71E4"/>
    <w:rsid w:val="007B1921"/>
    <w:rsid w:val="007B3EC2"/>
    <w:rsid w:val="007C06D6"/>
    <w:rsid w:val="007C1F35"/>
    <w:rsid w:val="007C262A"/>
    <w:rsid w:val="007C414E"/>
    <w:rsid w:val="007C6B6F"/>
    <w:rsid w:val="007C7587"/>
    <w:rsid w:val="007D5E6A"/>
    <w:rsid w:val="007D6B60"/>
    <w:rsid w:val="007D6CCE"/>
    <w:rsid w:val="007E0F5C"/>
    <w:rsid w:val="007E11D1"/>
    <w:rsid w:val="007E27BA"/>
    <w:rsid w:val="007E69B1"/>
    <w:rsid w:val="007F0815"/>
    <w:rsid w:val="007F0E1C"/>
    <w:rsid w:val="007F3167"/>
    <w:rsid w:val="007F6679"/>
    <w:rsid w:val="007F6CD8"/>
    <w:rsid w:val="007F7983"/>
    <w:rsid w:val="008005B2"/>
    <w:rsid w:val="00801582"/>
    <w:rsid w:val="00803E47"/>
    <w:rsid w:val="00812928"/>
    <w:rsid w:val="008133C7"/>
    <w:rsid w:val="008141F2"/>
    <w:rsid w:val="00814BF0"/>
    <w:rsid w:val="0081555C"/>
    <w:rsid w:val="00816B55"/>
    <w:rsid w:val="00817F21"/>
    <w:rsid w:val="0082352A"/>
    <w:rsid w:val="00827F9B"/>
    <w:rsid w:val="00830420"/>
    <w:rsid w:val="00833279"/>
    <w:rsid w:val="008334B8"/>
    <w:rsid w:val="008370DC"/>
    <w:rsid w:val="008378F8"/>
    <w:rsid w:val="00841775"/>
    <w:rsid w:val="00843083"/>
    <w:rsid w:val="00846EB4"/>
    <w:rsid w:val="00852D33"/>
    <w:rsid w:val="00855084"/>
    <w:rsid w:val="00860939"/>
    <w:rsid w:val="00865977"/>
    <w:rsid w:val="00867E91"/>
    <w:rsid w:val="00873052"/>
    <w:rsid w:val="00874261"/>
    <w:rsid w:val="008757CF"/>
    <w:rsid w:val="008801F7"/>
    <w:rsid w:val="008806DA"/>
    <w:rsid w:val="00880D58"/>
    <w:rsid w:val="00883AD9"/>
    <w:rsid w:val="00886885"/>
    <w:rsid w:val="008870D8"/>
    <w:rsid w:val="00893477"/>
    <w:rsid w:val="00897301"/>
    <w:rsid w:val="008979B0"/>
    <w:rsid w:val="008A44EA"/>
    <w:rsid w:val="008A5A90"/>
    <w:rsid w:val="008A733B"/>
    <w:rsid w:val="008A7E3E"/>
    <w:rsid w:val="008B5B1B"/>
    <w:rsid w:val="008C2E86"/>
    <w:rsid w:val="008C3C4C"/>
    <w:rsid w:val="008C6B09"/>
    <w:rsid w:val="008D1FEF"/>
    <w:rsid w:val="008D2688"/>
    <w:rsid w:val="008D6A34"/>
    <w:rsid w:val="008E0118"/>
    <w:rsid w:val="008E07B2"/>
    <w:rsid w:val="008E5141"/>
    <w:rsid w:val="008E562A"/>
    <w:rsid w:val="008F6667"/>
    <w:rsid w:val="00903210"/>
    <w:rsid w:val="0090403E"/>
    <w:rsid w:val="00906217"/>
    <w:rsid w:val="009076D9"/>
    <w:rsid w:val="009110EB"/>
    <w:rsid w:val="00914EA7"/>
    <w:rsid w:val="00915A6B"/>
    <w:rsid w:val="0091766B"/>
    <w:rsid w:val="00917838"/>
    <w:rsid w:val="00920B08"/>
    <w:rsid w:val="00921B7E"/>
    <w:rsid w:val="00925760"/>
    <w:rsid w:val="00926D4F"/>
    <w:rsid w:val="00932CEF"/>
    <w:rsid w:val="009333C8"/>
    <w:rsid w:val="009408C1"/>
    <w:rsid w:val="00940F6A"/>
    <w:rsid w:val="00941E3D"/>
    <w:rsid w:val="00942CB3"/>
    <w:rsid w:val="00945915"/>
    <w:rsid w:val="00951E16"/>
    <w:rsid w:val="009536B2"/>
    <w:rsid w:val="009537F8"/>
    <w:rsid w:val="009547B9"/>
    <w:rsid w:val="00954C67"/>
    <w:rsid w:val="00964B28"/>
    <w:rsid w:val="00965017"/>
    <w:rsid w:val="00965FEE"/>
    <w:rsid w:val="009716DE"/>
    <w:rsid w:val="009749F9"/>
    <w:rsid w:val="00976809"/>
    <w:rsid w:val="00983E81"/>
    <w:rsid w:val="00995AC1"/>
    <w:rsid w:val="009979F2"/>
    <w:rsid w:val="00997FD4"/>
    <w:rsid w:val="009A4E11"/>
    <w:rsid w:val="009A5A7D"/>
    <w:rsid w:val="009A70D2"/>
    <w:rsid w:val="009A7F97"/>
    <w:rsid w:val="009B1191"/>
    <w:rsid w:val="009B452E"/>
    <w:rsid w:val="009C27D5"/>
    <w:rsid w:val="009C42CA"/>
    <w:rsid w:val="009C46EF"/>
    <w:rsid w:val="009C5DD5"/>
    <w:rsid w:val="009D2197"/>
    <w:rsid w:val="009E5203"/>
    <w:rsid w:val="009E6E9C"/>
    <w:rsid w:val="009F0560"/>
    <w:rsid w:val="009F0875"/>
    <w:rsid w:val="009F43B6"/>
    <w:rsid w:val="00A017B6"/>
    <w:rsid w:val="00A02E7C"/>
    <w:rsid w:val="00A03456"/>
    <w:rsid w:val="00A054A3"/>
    <w:rsid w:val="00A0568E"/>
    <w:rsid w:val="00A060C5"/>
    <w:rsid w:val="00A15ECA"/>
    <w:rsid w:val="00A23398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77737"/>
    <w:rsid w:val="00A833C8"/>
    <w:rsid w:val="00A835CE"/>
    <w:rsid w:val="00A86079"/>
    <w:rsid w:val="00A86D35"/>
    <w:rsid w:val="00A96FF6"/>
    <w:rsid w:val="00A97959"/>
    <w:rsid w:val="00AA0486"/>
    <w:rsid w:val="00AA1D15"/>
    <w:rsid w:val="00AA50C7"/>
    <w:rsid w:val="00AA7D46"/>
    <w:rsid w:val="00AC06BA"/>
    <w:rsid w:val="00AC0956"/>
    <w:rsid w:val="00AC739C"/>
    <w:rsid w:val="00AD0D5F"/>
    <w:rsid w:val="00AD26B8"/>
    <w:rsid w:val="00AD3EE4"/>
    <w:rsid w:val="00AD5771"/>
    <w:rsid w:val="00AE6016"/>
    <w:rsid w:val="00AE694B"/>
    <w:rsid w:val="00AF22D8"/>
    <w:rsid w:val="00AF2892"/>
    <w:rsid w:val="00AF3534"/>
    <w:rsid w:val="00B0027D"/>
    <w:rsid w:val="00B056D7"/>
    <w:rsid w:val="00B06BD1"/>
    <w:rsid w:val="00B13414"/>
    <w:rsid w:val="00B14598"/>
    <w:rsid w:val="00B146CA"/>
    <w:rsid w:val="00B15263"/>
    <w:rsid w:val="00B17F41"/>
    <w:rsid w:val="00B24DBD"/>
    <w:rsid w:val="00B27832"/>
    <w:rsid w:val="00B27A4B"/>
    <w:rsid w:val="00B30B62"/>
    <w:rsid w:val="00B4097C"/>
    <w:rsid w:val="00B41902"/>
    <w:rsid w:val="00B47687"/>
    <w:rsid w:val="00B47B12"/>
    <w:rsid w:val="00B53603"/>
    <w:rsid w:val="00B53924"/>
    <w:rsid w:val="00B6276C"/>
    <w:rsid w:val="00B632EE"/>
    <w:rsid w:val="00B64FA6"/>
    <w:rsid w:val="00B66564"/>
    <w:rsid w:val="00B6762B"/>
    <w:rsid w:val="00B70A06"/>
    <w:rsid w:val="00B71E56"/>
    <w:rsid w:val="00B723AB"/>
    <w:rsid w:val="00B76ABC"/>
    <w:rsid w:val="00B81818"/>
    <w:rsid w:val="00B84F96"/>
    <w:rsid w:val="00B86B41"/>
    <w:rsid w:val="00B87420"/>
    <w:rsid w:val="00B9011B"/>
    <w:rsid w:val="00B910E8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7F4D"/>
    <w:rsid w:val="00BD17EE"/>
    <w:rsid w:val="00BE21B5"/>
    <w:rsid w:val="00BE63DA"/>
    <w:rsid w:val="00BF41D3"/>
    <w:rsid w:val="00BF4A1A"/>
    <w:rsid w:val="00C02593"/>
    <w:rsid w:val="00C05B3C"/>
    <w:rsid w:val="00C173A9"/>
    <w:rsid w:val="00C210BB"/>
    <w:rsid w:val="00C2139A"/>
    <w:rsid w:val="00C2230A"/>
    <w:rsid w:val="00C22746"/>
    <w:rsid w:val="00C22CFF"/>
    <w:rsid w:val="00C2387A"/>
    <w:rsid w:val="00C241C5"/>
    <w:rsid w:val="00C2531E"/>
    <w:rsid w:val="00C26D34"/>
    <w:rsid w:val="00C27934"/>
    <w:rsid w:val="00C33827"/>
    <w:rsid w:val="00C348A8"/>
    <w:rsid w:val="00C37DDB"/>
    <w:rsid w:val="00C4031D"/>
    <w:rsid w:val="00C42F6A"/>
    <w:rsid w:val="00C507B4"/>
    <w:rsid w:val="00C54533"/>
    <w:rsid w:val="00C554AE"/>
    <w:rsid w:val="00C560A8"/>
    <w:rsid w:val="00C56BE4"/>
    <w:rsid w:val="00C57E3B"/>
    <w:rsid w:val="00C65A85"/>
    <w:rsid w:val="00C6605A"/>
    <w:rsid w:val="00C66078"/>
    <w:rsid w:val="00C7121E"/>
    <w:rsid w:val="00C7201C"/>
    <w:rsid w:val="00C800A1"/>
    <w:rsid w:val="00C8159F"/>
    <w:rsid w:val="00C82C49"/>
    <w:rsid w:val="00C84738"/>
    <w:rsid w:val="00C876AA"/>
    <w:rsid w:val="00CA039A"/>
    <w:rsid w:val="00CA05D7"/>
    <w:rsid w:val="00CA1541"/>
    <w:rsid w:val="00CA28A1"/>
    <w:rsid w:val="00CA5180"/>
    <w:rsid w:val="00CB272B"/>
    <w:rsid w:val="00CB6B4F"/>
    <w:rsid w:val="00CB77FA"/>
    <w:rsid w:val="00CC189D"/>
    <w:rsid w:val="00CC2206"/>
    <w:rsid w:val="00CC22DB"/>
    <w:rsid w:val="00CC51B6"/>
    <w:rsid w:val="00CF04BA"/>
    <w:rsid w:val="00CF0F7B"/>
    <w:rsid w:val="00CF114D"/>
    <w:rsid w:val="00CF62C3"/>
    <w:rsid w:val="00D0052E"/>
    <w:rsid w:val="00D011B9"/>
    <w:rsid w:val="00D03A78"/>
    <w:rsid w:val="00D0407F"/>
    <w:rsid w:val="00D07197"/>
    <w:rsid w:val="00D13C9E"/>
    <w:rsid w:val="00D13F52"/>
    <w:rsid w:val="00D143B7"/>
    <w:rsid w:val="00D16A83"/>
    <w:rsid w:val="00D22325"/>
    <w:rsid w:val="00D261F4"/>
    <w:rsid w:val="00D30EEB"/>
    <w:rsid w:val="00D321BF"/>
    <w:rsid w:val="00D3289D"/>
    <w:rsid w:val="00D352C2"/>
    <w:rsid w:val="00D362D9"/>
    <w:rsid w:val="00D42BA9"/>
    <w:rsid w:val="00D43E93"/>
    <w:rsid w:val="00D46422"/>
    <w:rsid w:val="00D51ACB"/>
    <w:rsid w:val="00D52434"/>
    <w:rsid w:val="00D544AA"/>
    <w:rsid w:val="00D56D63"/>
    <w:rsid w:val="00D6250A"/>
    <w:rsid w:val="00D6773C"/>
    <w:rsid w:val="00D67A86"/>
    <w:rsid w:val="00D755CD"/>
    <w:rsid w:val="00D76705"/>
    <w:rsid w:val="00D76E9E"/>
    <w:rsid w:val="00D81FD7"/>
    <w:rsid w:val="00DB003A"/>
    <w:rsid w:val="00DB23BD"/>
    <w:rsid w:val="00DB274D"/>
    <w:rsid w:val="00DB335E"/>
    <w:rsid w:val="00DB6EA9"/>
    <w:rsid w:val="00DB7804"/>
    <w:rsid w:val="00DC3B4F"/>
    <w:rsid w:val="00DC507D"/>
    <w:rsid w:val="00DC7BD7"/>
    <w:rsid w:val="00DD2445"/>
    <w:rsid w:val="00DD3FB7"/>
    <w:rsid w:val="00DD4251"/>
    <w:rsid w:val="00DE4F9E"/>
    <w:rsid w:val="00DE7EC2"/>
    <w:rsid w:val="00DF5BC6"/>
    <w:rsid w:val="00E009B3"/>
    <w:rsid w:val="00E07B0E"/>
    <w:rsid w:val="00E11C56"/>
    <w:rsid w:val="00E1348E"/>
    <w:rsid w:val="00E1588B"/>
    <w:rsid w:val="00E26FD8"/>
    <w:rsid w:val="00E2749D"/>
    <w:rsid w:val="00E27925"/>
    <w:rsid w:val="00E27D0C"/>
    <w:rsid w:val="00E3143B"/>
    <w:rsid w:val="00E31513"/>
    <w:rsid w:val="00E3663A"/>
    <w:rsid w:val="00E4107F"/>
    <w:rsid w:val="00E41C69"/>
    <w:rsid w:val="00E4437C"/>
    <w:rsid w:val="00E4526B"/>
    <w:rsid w:val="00E5360A"/>
    <w:rsid w:val="00E6743D"/>
    <w:rsid w:val="00E71DB5"/>
    <w:rsid w:val="00E749DB"/>
    <w:rsid w:val="00E74A87"/>
    <w:rsid w:val="00E75B07"/>
    <w:rsid w:val="00E81676"/>
    <w:rsid w:val="00E85925"/>
    <w:rsid w:val="00E862EE"/>
    <w:rsid w:val="00E87581"/>
    <w:rsid w:val="00E9197D"/>
    <w:rsid w:val="00E933BE"/>
    <w:rsid w:val="00E95230"/>
    <w:rsid w:val="00E95E0E"/>
    <w:rsid w:val="00EA2A05"/>
    <w:rsid w:val="00EA4773"/>
    <w:rsid w:val="00EA62C5"/>
    <w:rsid w:val="00EB1181"/>
    <w:rsid w:val="00EB192A"/>
    <w:rsid w:val="00EC6AEE"/>
    <w:rsid w:val="00ED15E6"/>
    <w:rsid w:val="00ED53F0"/>
    <w:rsid w:val="00EE3145"/>
    <w:rsid w:val="00EE4257"/>
    <w:rsid w:val="00EE497F"/>
    <w:rsid w:val="00EE5CA6"/>
    <w:rsid w:val="00EE63C4"/>
    <w:rsid w:val="00EE7CE8"/>
    <w:rsid w:val="00EF216C"/>
    <w:rsid w:val="00EF3958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50108"/>
    <w:rsid w:val="00F57698"/>
    <w:rsid w:val="00F60141"/>
    <w:rsid w:val="00F66BF1"/>
    <w:rsid w:val="00F674D8"/>
    <w:rsid w:val="00F731D3"/>
    <w:rsid w:val="00F7475F"/>
    <w:rsid w:val="00F8251B"/>
    <w:rsid w:val="00F8266E"/>
    <w:rsid w:val="00F830A4"/>
    <w:rsid w:val="00F8324E"/>
    <w:rsid w:val="00F87CE8"/>
    <w:rsid w:val="00F90C2F"/>
    <w:rsid w:val="00F952DA"/>
    <w:rsid w:val="00F95C1F"/>
    <w:rsid w:val="00FA6406"/>
    <w:rsid w:val="00FB266B"/>
    <w:rsid w:val="00FB2A8E"/>
    <w:rsid w:val="00FB3370"/>
    <w:rsid w:val="00FB6ACF"/>
    <w:rsid w:val="00FC04E4"/>
    <w:rsid w:val="00FC6ECF"/>
    <w:rsid w:val="00FD03B3"/>
    <w:rsid w:val="00FD44DE"/>
    <w:rsid w:val="00FE3C20"/>
    <w:rsid w:val="00FF2B7F"/>
    <w:rsid w:val="00FF3C3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,Podsis rysunku,maz_wyliczenie"/>
    <w:basedOn w:val="Normalny"/>
    <w:link w:val="AkapitzlistZnak"/>
    <w:uiPriority w:val="34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uiPriority w:val="34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uiPriority w:val="22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Kryszak Malgorzata</cp:lastModifiedBy>
  <cp:revision>108</cp:revision>
  <cp:lastPrinted>2021-04-01T08:40:00Z</cp:lastPrinted>
  <dcterms:created xsi:type="dcterms:W3CDTF">2020-08-27T09:42:00Z</dcterms:created>
  <dcterms:modified xsi:type="dcterms:W3CDTF">2026-03-16T11:37:00Z</dcterms:modified>
</cp:coreProperties>
</file>